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Fensterbank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Fensterbank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9615896" name="019e203a-a23a-7a97-b1e2-c7eb4dc6a1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414379" name="019e203a-a23a-7a97-b1e2-c7eb4dc6a16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5004616" name="019e203a-d017-7e69-899d-c380a930b3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619666" name="019e203a-d017-7e69-899d-c380a930b37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6146041" name="019e203c-5d56-700d-883e-1e083480df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502346" name="019e203c-5d56-700d-883e-1e083480df7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8761908" name="019e203c-7a2c-7eae-bb5a-f2f17e0248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040435" name="019e203c-7a2c-7eae-bb5a-f2f17e02480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 Nebenraum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8899831" name="019e2041-6620-7cb6-a3da-545961b8bf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584238" name="019e2041-6620-7cb6-a3da-545961b8bf1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5413752" name="019e2041-8d09-739d-9005-91a241c9e4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038198" name="019e2041-8d09-739d-9005-91a241c9e49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 Nebenraum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6166772" name="019e2042-74cd-7f05-b6a3-c50d704fff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736713" name="019e2042-74cd-7f05-b6a3-c50d704fff6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4989515" name="019e2042-9358-74af-a107-be73d969a1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078511" name="019e2042-9358-74af-a107-be73d969a1e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9770797" name="019e2044-e9a9-700a-a7e3-f0c397951a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096055" name="019e2044-e9a9-700a-a7e3-f0c397951a8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6968663" name="019e2045-33bb-7e76-8bac-2b7613f2fa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689032" name="019e2045-33bb-7e76-8bac-2b7613f2fa2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0543600" name="019e204b-dd59-7941-bb97-e6cefb759b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839873" name="019e204b-dd59-7941-bb97-e6cefb759bf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1646649" name="019e204b-f957-73ee-b56e-452062da50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927005" name="019e204b-f957-73ee-b56e-452062da507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Kachelofen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Kachelofen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3906667" name="019e2063-0acb-7663-837a-520c8e95d7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439500" name="019e2063-0acb-7663-837a-520c8e95d7b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884325" name="019e2063-257d-714f-b476-64d5c20983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362614" name="019e2063-257d-714f-b476-64d5c20983e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6984606" name="019e206e-d903-7383-808f-141536968b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566241" name="019e206e-d903-7383-808f-141536968b2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2654887" name="019e206e-edf0-7241-b81f-3bd74bf165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639330" name="019e206e-edf0-7241-b81f-3bd74bf165c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688498" name="019e2076-81cc-7bf5-a864-337ff7ea88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757082" name="019e2076-81cc-7bf5-a864-337ff7ea88d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8961540" name="019e2076-d62c-7017-83a3-fce31f9ba7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359660" name="019e2076-d62c-7017-83a3-fce31f9ba7d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5748324" name="019e207b-4405-77c8-950d-d0c2a6a3d2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666021" name="019e207b-4405-77c8-950d-d0c2a6a3d2e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7834431" name="019e207b-542c-7851-ab75-69b2d80b62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129213" name="019e207b-542c-7851-ab75-69b2d80b628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56442" name="019e207e-fdaf-76d2-a2a3-f05ebdc9a9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447544" name="019e207e-fdaf-76d2-a2a3-f05ebdc9a91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1099319" name="019e207f-19dc-70bd-9be3-0e87527868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556430" name="019e207f-19dc-70bd-9be3-0e87527868c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5234838" name="019e208b-1dde-7ce1-83c9-e8e2db1680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093713" name="019e208b-1dde-7ce1-83c9-e8e2db16803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1322350" name="019e208b-cdf2-7736-8e7e-64be6d731b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071815" name="019e208b-cdf2-7736-8e7e-64be6d731b4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8551368" name="019e208c-783a-798a-8402-50f22e5e37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713705" name="019e208c-783a-798a-8402-50f22e5e37d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823460" name="019e208c-8eb7-7a3f-92df-1b904ffbc3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503673" name="019e208c-8eb7-7a3f-92df-1b904ffbc33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9136573" name="019e208f-7c19-7003-81d8-8f436cc657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516149" name="019e208f-7c19-7003-81d8-8f436cc6579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9058594" name="019e2090-e7b2-7c71-8f3b-a573b06c2b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679157" name="019e2090-e7b2-7c71-8f3b-a573b06c2b9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Remise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6845878" name="019e2092-c1b2-7832-8b74-be645d40dc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717335" name="019e2092-c1b2-7832-8b74-be645d40dc9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9974482" name="019e2093-0adf-7466-8291-62540976ea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890695" name="019e2093-0adf-7466-8291-62540976ea1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Müselstrasse 36, 5417 Untersiggenthal</w:t>
          </w:r>
        </w:p>
        <w:p>
          <w:pPr>
            <w:spacing w:before="0" w:after="0"/>
          </w:pPr>
          <w:r>
            <w:t>DN 902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